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9510576" name="cd0593e0-3168-11f0-91b3-83a8b117ae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5052566" name="cd0593e0-3168-11f0-91b3-83a8b117ae7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92156224" name="cffbf080-3168-11f0-9eb3-458b000dba6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6075991" name="cffbf080-3168-11f0-9eb3-458b000dba6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5069420" name="e78e0710-3168-11f0-a733-f3403c3c3a5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7938889" name="e78e0710-3168-11f0-a733-f3403c3c3a5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3331358" name="eacc9040-3168-11f0-a231-2def1bd0159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2237705" name="eacc9040-3168-11f0-a231-2def1bd0159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spezielle Mörtel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1798262" name="bf92d500-316e-11f0-a6ca-710f235acc8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6351102" name="bf92d500-316e-11f0-a6ca-710f235acc8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7340672" name="c61f29a0-316e-11f0-88de-838c0fa7ba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5612357" name="c61f29a0-316e-11f0-88de-838c0fa7ba0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Buttenberg 5, 6247 Schötz</w:t>
          </w:r>
        </w:p>
        <w:p>
          <w:pPr>
            <w:spacing w:before="0" w:after="0"/>
          </w:pPr>
          <w:r>
            <w:t>281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